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E6477" w14:textId="2B3959B6" w:rsidR="00D6110F" w:rsidRPr="00B454E7" w:rsidRDefault="00B97B62" w:rsidP="00D6110F">
      <w:pPr>
        <w:pStyle w:val="Ttulo1"/>
        <w:jc w:val="center"/>
        <w:rPr>
          <w:rFonts w:ascii="Century Gothic" w:hAnsi="Century Gothic"/>
          <w:color w:val="000000" w:themeColor="text1"/>
          <w:sz w:val="22"/>
          <w:szCs w:val="24"/>
          <w:lang w:val="es-CO"/>
        </w:rPr>
      </w:pPr>
      <w:r w:rsidRPr="00B454E7">
        <w:rPr>
          <w:rFonts w:ascii="Century Gothic" w:hAnsi="Century Gothic"/>
          <w:color w:val="000000" w:themeColor="text1"/>
          <w:sz w:val="22"/>
          <w:szCs w:val="24"/>
          <w:lang w:val="es-CO"/>
        </w:rPr>
        <w:t>Formato de Manifestación de Eslabón en la Cadena Productiva y Existencia de Bienes en Bodega</w:t>
      </w:r>
    </w:p>
    <w:p w14:paraId="18E74607" w14:textId="77777777" w:rsidR="00D6110F" w:rsidRPr="00B454E7" w:rsidRDefault="00D6110F" w:rsidP="00D6110F">
      <w:pPr>
        <w:spacing w:after="120" w:line="240" w:lineRule="auto"/>
        <w:jc w:val="center"/>
        <w:rPr>
          <w:rFonts w:ascii="Century Gothic" w:hAnsi="Century Gothic"/>
          <w:b/>
          <w:bCs/>
          <w:szCs w:val="24"/>
          <w:lang w:val="es-CO"/>
        </w:rPr>
      </w:pPr>
    </w:p>
    <w:p w14:paraId="7779F884" w14:textId="52336645" w:rsidR="00B97B62" w:rsidRPr="00B454E7" w:rsidRDefault="00B97B62" w:rsidP="00D6110F">
      <w:pPr>
        <w:spacing w:after="120" w:line="240" w:lineRule="auto"/>
        <w:jc w:val="center"/>
        <w:rPr>
          <w:rFonts w:ascii="Century Gothic" w:hAnsi="Century Gothic"/>
          <w:b/>
          <w:bCs/>
          <w:szCs w:val="24"/>
          <w:lang w:val="es-CO"/>
        </w:rPr>
      </w:pPr>
      <w:r w:rsidRPr="00B454E7">
        <w:rPr>
          <w:rFonts w:ascii="Century Gothic" w:hAnsi="Century Gothic"/>
          <w:b/>
          <w:bCs/>
          <w:szCs w:val="24"/>
          <w:lang w:val="es-CO"/>
        </w:rPr>
        <w:t>SECRETARIA DISTRITAL DE DESARROLLO ECONOMICO</w:t>
      </w:r>
    </w:p>
    <w:p w14:paraId="6B3FE980" w14:textId="7EF0A024" w:rsidR="001A7124" w:rsidRPr="00B454E7" w:rsidRDefault="00D6110F" w:rsidP="00D6110F">
      <w:pPr>
        <w:spacing w:after="120" w:line="240" w:lineRule="auto"/>
        <w:jc w:val="center"/>
        <w:rPr>
          <w:rFonts w:ascii="Century Gothic" w:hAnsi="Century Gothic"/>
          <w:b/>
          <w:bCs/>
          <w:szCs w:val="24"/>
          <w:lang w:val="es-CO"/>
        </w:rPr>
      </w:pPr>
      <w:r w:rsidRPr="00B454E7">
        <w:rPr>
          <w:rFonts w:ascii="Century Gothic" w:hAnsi="Century Gothic"/>
          <w:b/>
          <w:bCs/>
          <w:szCs w:val="24"/>
          <w:lang w:val="es-CO"/>
        </w:rPr>
        <w:t xml:space="preserve">SUBASTA INVERSA </w:t>
      </w:r>
      <w:r w:rsidRPr="00537FBC">
        <w:rPr>
          <w:rFonts w:ascii="Century Gothic" w:hAnsi="Century Gothic"/>
          <w:b/>
          <w:bCs/>
          <w:szCs w:val="24"/>
          <w:lang w:val="es-CO"/>
        </w:rPr>
        <w:t>SDDE-SASI-0</w:t>
      </w:r>
      <w:r w:rsidR="00E42744" w:rsidRPr="00537FBC">
        <w:rPr>
          <w:rFonts w:ascii="Century Gothic" w:hAnsi="Century Gothic"/>
          <w:b/>
          <w:bCs/>
          <w:szCs w:val="24"/>
          <w:lang w:val="es-CO"/>
        </w:rPr>
        <w:t>0</w:t>
      </w:r>
      <w:r w:rsidR="00537FBC" w:rsidRPr="00537FBC">
        <w:rPr>
          <w:rFonts w:ascii="Century Gothic" w:hAnsi="Century Gothic"/>
          <w:b/>
          <w:bCs/>
          <w:szCs w:val="24"/>
          <w:lang w:val="es-CO"/>
        </w:rPr>
        <w:t>4</w:t>
      </w:r>
      <w:r w:rsidRPr="00537FBC">
        <w:rPr>
          <w:rFonts w:ascii="Century Gothic" w:hAnsi="Century Gothic"/>
          <w:b/>
          <w:bCs/>
          <w:szCs w:val="24"/>
          <w:lang w:val="es-CO"/>
        </w:rPr>
        <w:t>-202</w:t>
      </w:r>
      <w:r w:rsidR="00E42744" w:rsidRPr="00537FBC">
        <w:rPr>
          <w:rFonts w:ascii="Century Gothic" w:hAnsi="Century Gothic"/>
          <w:b/>
          <w:bCs/>
          <w:szCs w:val="24"/>
          <w:lang w:val="es-CO"/>
        </w:rPr>
        <w:t>6</w:t>
      </w:r>
    </w:p>
    <w:p w14:paraId="000F84A6" w14:textId="77777777" w:rsidR="00D6110F" w:rsidRPr="00B454E7" w:rsidRDefault="00D6110F" w:rsidP="00D6110F">
      <w:pPr>
        <w:spacing w:after="120" w:line="240" w:lineRule="auto"/>
        <w:jc w:val="center"/>
        <w:rPr>
          <w:rFonts w:ascii="Century Gothic" w:hAnsi="Century Gothic"/>
          <w:b/>
          <w:bCs/>
          <w:szCs w:val="24"/>
          <w:lang w:val="es-CO"/>
        </w:rPr>
      </w:pPr>
    </w:p>
    <w:p w14:paraId="133B301B" w14:textId="77777777" w:rsidR="00567799" w:rsidRPr="00B454E7" w:rsidRDefault="00B97B62" w:rsidP="00567799">
      <w:pPr>
        <w:spacing w:after="0"/>
        <w:jc w:val="center"/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b/>
          <w:bCs/>
          <w:szCs w:val="24"/>
          <w:lang w:val="es-CO"/>
        </w:rPr>
        <w:t>OBJETO:</w:t>
      </w:r>
      <w:r w:rsidRPr="00B454E7">
        <w:rPr>
          <w:rFonts w:ascii="Century Gothic" w:hAnsi="Century Gothic"/>
          <w:szCs w:val="24"/>
          <w:lang w:val="es-CO"/>
        </w:rPr>
        <w:t xml:space="preserve"> </w:t>
      </w:r>
      <w:r w:rsidR="00567799" w:rsidRPr="00B454E7">
        <w:rPr>
          <w:rFonts w:ascii="Century Gothic" w:hAnsi="Century Gothic"/>
          <w:szCs w:val="24"/>
          <w:lang w:val="es-CO"/>
        </w:rPr>
        <w:t>CONTRATAR A MONTO AGOTABLE LA ADQUISICIÓN DE</w:t>
      </w:r>
    </w:p>
    <w:p w14:paraId="354DDE73" w14:textId="0A3938CA" w:rsidR="00B97B62" w:rsidRPr="00B454E7" w:rsidRDefault="00567799" w:rsidP="00567799">
      <w:pPr>
        <w:spacing w:after="0"/>
        <w:jc w:val="center"/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INSUMOS PARA EL FORTALECIMIENTO DE LOS ACTORES DEL SADA 2026</w:t>
      </w:r>
      <w:r w:rsidR="00130B7E" w:rsidRPr="00B454E7">
        <w:rPr>
          <w:rFonts w:ascii="Century Gothic" w:hAnsi="Century Gothic"/>
          <w:szCs w:val="24"/>
          <w:lang w:val="es-CO"/>
        </w:rPr>
        <w:t>.</w:t>
      </w:r>
    </w:p>
    <w:p w14:paraId="55200E7D" w14:textId="77777777" w:rsidR="00567799" w:rsidRPr="00B454E7" w:rsidRDefault="00567799" w:rsidP="00567799">
      <w:pPr>
        <w:spacing w:after="0"/>
        <w:jc w:val="center"/>
        <w:rPr>
          <w:rFonts w:ascii="Century Gothic" w:eastAsia="Times New Roman" w:hAnsi="Century Gothic" w:cs="Times New Roman"/>
          <w:szCs w:val="24"/>
          <w:lang w:val="es-CO" w:eastAsia="es-ES_tradnl"/>
        </w:rPr>
      </w:pPr>
    </w:p>
    <w:p w14:paraId="6494196E" w14:textId="36C543F6" w:rsidR="00F972FC" w:rsidRPr="00B454E7" w:rsidRDefault="00B97B62" w:rsidP="00B97B62">
      <w:pPr>
        <w:pStyle w:val="Ttulo2"/>
        <w:numPr>
          <w:ilvl w:val="0"/>
          <w:numId w:val="10"/>
        </w:numPr>
        <w:rPr>
          <w:rFonts w:ascii="Century Gothic" w:hAnsi="Century Gothic"/>
          <w:sz w:val="22"/>
          <w:szCs w:val="24"/>
          <w:lang w:val="es-CO"/>
        </w:rPr>
      </w:pPr>
      <w:r w:rsidRPr="00B454E7">
        <w:rPr>
          <w:rFonts w:ascii="Century Gothic" w:hAnsi="Century Gothic"/>
          <w:sz w:val="22"/>
          <w:szCs w:val="24"/>
          <w:lang w:val="es-CO"/>
        </w:rPr>
        <w:t>Información del Proponente</w:t>
      </w:r>
    </w:p>
    <w:p w14:paraId="5F4009CF" w14:textId="77777777" w:rsidR="00B97B62" w:rsidRPr="00B454E7" w:rsidRDefault="00B97B62" w:rsidP="00B97B62">
      <w:pPr>
        <w:rPr>
          <w:rFonts w:ascii="Century Gothic" w:hAnsi="Century Gothic"/>
          <w:szCs w:val="24"/>
          <w:lang w:val="es-CO"/>
        </w:rPr>
      </w:pPr>
    </w:p>
    <w:p w14:paraId="20A083D4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Nombre o razón social: ___________________________________________</w:t>
      </w:r>
    </w:p>
    <w:p w14:paraId="48EE20F3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NIT: ___________________________________________________________</w:t>
      </w:r>
    </w:p>
    <w:p w14:paraId="7272E84F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Representante legal: _____________________________________________</w:t>
      </w:r>
    </w:p>
    <w:p w14:paraId="3D471D54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Correo electrónico de contacto: ____________________________________</w:t>
      </w:r>
    </w:p>
    <w:p w14:paraId="6C3CF874" w14:textId="527FB91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Teléfono de contacto: ____________________________________________</w:t>
      </w:r>
    </w:p>
    <w:p w14:paraId="08EC7B81" w14:textId="77777777" w:rsidR="00B97B62" w:rsidRPr="00B454E7" w:rsidRDefault="00B97B62">
      <w:pPr>
        <w:rPr>
          <w:rFonts w:ascii="Century Gothic" w:hAnsi="Century Gothic"/>
          <w:szCs w:val="24"/>
          <w:lang w:val="es-CO"/>
        </w:rPr>
      </w:pPr>
    </w:p>
    <w:p w14:paraId="7A146B47" w14:textId="2149023E" w:rsidR="00F972FC" w:rsidRPr="00B454E7" w:rsidRDefault="00B97B62" w:rsidP="00B97B62">
      <w:pPr>
        <w:pStyle w:val="Ttulo2"/>
        <w:numPr>
          <w:ilvl w:val="0"/>
          <w:numId w:val="10"/>
        </w:numPr>
        <w:rPr>
          <w:rFonts w:ascii="Century Gothic" w:hAnsi="Century Gothic"/>
          <w:sz w:val="22"/>
          <w:szCs w:val="24"/>
          <w:lang w:val="es-CO"/>
        </w:rPr>
      </w:pPr>
      <w:r w:rsidRPr="00B454E7">
        <w:rPr>
          <w:rFonts w:ascii="Century Gothic" w:hAnsi="Century Gothic"/>
          <w:sz w:val="22"/>
          <w:szCs w:val="24"/>
          <w:lang w:val="es-CO"/>
        </w:rPr>
        <w:t>Participación en la Cadena Productiva</w:t>
      </w:r>
    </w:p>
    <w:p w14:paraId="144E7772" w14:textId="77777777" w:rsidR="00B97B62" w:rsidRPr="00B454E7" w:rsidRDefault="00B97B62" w:rsidP="00B97B62">
      <w:pPr>
        <w:pStyle w:val="Prrafodelista"/>
        <w:rPr>
          <w:rFonts w:ascii="Century Gothic" w:hAnsi="Century Gothic"/>
          <w:szCs w:val="24"/>
          <w:lang w:val="es-CO"/>
        </w:rPr>
      </w:pPr>
    </w:p>
    <w:p w14:paraId="7C648DC8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Marque con una "X" el (los) eslabón(es) de la cadena productiva al que pertenece su empresa en relación con los bienes objeto de este proceso:</w:t>
      </w:r>
    </w:p>
    <w:p w14:paraId="38A02FC3" w14:textId="31C81D53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[</w:t>
      </w:r>
      <w:r w:rsidR="00043B29" w:rsidRPr="00B454E7">
        <w:rPr>
          <w:rFonts w:ascii="Century Gothic" w:hAnsi="Century Gothic"/>
          <w:szCs w:val="24"/>
          <w:lang w:val="es-CO"/>
        </w:rPr>
        <w:t xml:space="preserve"> </w:t>
      </w:r>
      <w:proofErr w:type="gramStart"/>
      <w:r w:rsidR="005A4E2F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Productor / Fabricante</w:t>
      </w:r>
    </w:p>
    <w:p w14:paraId="74551A49" w14:textId="6519C4C1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[</w:t>
      </w:r>
      <w:r w:rsidR="00043B29" w:rsidRPr="00B454E7">
        <w:rPr>
          <w:rFonts w:ascii="Century Gothic" w:hAnsi="Century Gothic"/>
          <w:szCs w:val="24"/>
          <w:lang w:val="es-CO"/>
        </w:rPr>
        <w:t xml:space="preserve"> </w:t>
      </w:r>
      <w:proofErr w:type="gramStart"/>
      <w:r w:rsidR="005A4E2F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Importador</w:t>
      </w:r>
    </w:p>
    <w:p w14:paraId="7FDE6989" w14:textId="289E0485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[</w:t>
      </w:r>
      <w:r w:rsidR="00043B29" w:rsidRPr="00B454E7">
        <w:rPr>
          <w:rFonts w:ascii="Century Gothic" w:hAnsi="Century Gothic"/>
          <w:szCs w:val="24"/>
          <w:lang w:val="es-CO"/>
        </w:rPr>
        <w:t xml:space="preserve"> </w:t>
      </w:r>
      <w:proofErr w:type="gramStart"/>
      <w:r w:rsidR="005A4E2F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Distribuidor mayorista</w:t>
      </w:r>
    </w:p>
    <w:p w14:paraId="1283B943" w14:textId="51202514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[</w:t>
      </w:r>
      <w:r w:rsidR="00043B29" w:rsidRPr="00B454E7">
        <w:rPr>
          <w:rFonts w:ascii="Century Gothic" w:hAnsi="Century Gothic"/>
          <w:szCs w:val="24"/>
          <w:lang w:val="es-CO"/>
        </w:rPr>
        <w:t xml:space="preserve"> </w:t>
      </w:r>
      <w:proofErr w:type="gramStart"/>
      <w:r w:rsidR="005A4E2F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Comercializador minorista</w:t>
      </w:r>
    </w:p>
    <w:p w14:paraId="626708FE" w14:textId="593B4409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[</w:t>
      </w:r>
      <w:r w:rsidR="00043B29" w:rsidRPr="00B454E7">
        <w:rPr>
          <w:rFonts w:ascii="Century Gothic" w:hAnsi="Century Gothic"/>
          <w:szCs w:val="24"/>
          <w:lang w:val="es-CO"/>
        </w:rPr>
        <w:t xml:space="preserve"> </w:t>
      </w:r>
      <w:proofErr w:type="gramStart"/>
      <w:r w:rsidR="005A4E2F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Otro (especifique): _________________________________________________</w:t>
      </w:r>
    </w:p>
    <w:p w14:paraId="25D0E752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Explique brevemente su rol dentro del eslabón seleccionado:</w:t>
      </w:r>
    </w:p>
    <w:p w14:paraId="5A46EF9B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______________________________________________________________________</w:t>
      </w:r>
    </w:p>
    <w:p w14:paraId="6E62FDB3" w14:textId="152CA5E6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______________________________________________________________________</w:t>
      </w:r>
    </w:p>
    <w:p w14:paraId="6CE5270B" w14:textId="77777777" w:rsidR="00B97B62" w:rsidRPr="00B454E7" w:rsidRDefault="00B97B62">
      <w:pPr>
        <w:rPr>
          <w:rFonts w:ascii="Century Gothic" w:hAnsi="Century Gothic"/>
          <w:szCs w:val="24"/>
          <w:lang w:val="es-CO"/>
        </w:rPr>
      </w:pPr>
    </w:p>
    <w:p w14:paraId="66ABA78C" w14:textId="5686D743" w:rsidR="00F972FC" w:rsidRPr="00B454E7" w:rsidRDefault="00B97B62" w:rsidP="00B97B62">
      <w:pPr>
        <w:pStyle w:val="Ttulo2"/>
        <w:numPr>
          <w:ilvl w:val="0"/>
          <w:numId w:val="10"/>
        </w:numPr>
        <w:rPr>
          <w:rFonts w:ascii="Century Gothic" w:hAnsi="Century Gothic"/>
          <w:sz w:val="22"/>
          <w:szCs w:val="24"/>
          <w:lang w:val="es-CO"/>
        </w:rPr>
      </w:pPr>
      <w:r w:rsidRPr="00B454E7">
        <w:rPr>
          <w:rFonts w:ascii="Century Gothic" w:hAnsi="Century Gothic"/>
          <w:sz w:val="22"/>
          <w:szCs w:val="24"/>
          <w:lang w:val="es-CO"/>
        </w:rPr>
        <w:t>Existencia de Bienes en Bodega</w:t>
      </w:r>
    </w:p>
    <w:p w14:paraId="04848FFF" w14:textId="77777777" w:rsidR="00342057" w:rsidRPr="00B454E7" w:rsidRDefault="00342057">
      <w:pPr>
        <w:rPr>
          <w:rFonts w:ascii="Century Gothic" w:hAnsi="Century Gothic"/>
          <w:szCs w:val="24"/>
          <w:lang w:val="es-CO"/>
        </w:rPr>
      </w:pPr>
    </w:p>
    <w:p w14:paraId="624798DF" w14:textId="2AE0936D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 xml:space="preserve">Con relación al listado de bienes requeridos por la entidad (Anexo </w:t>
      </w:r>
      <w:r w:rsidR="00940AEC" w:rsidRPr="00B454E7">
        <w:rPr>
          <w:rFonts w:ascii="Century Gothic" w:hAnsi="Century Gothic"/>
          <w:szCs w:val="24"/>
          <w:lang w:val="es-CO"/>
        </w:rPr>
        <w:t>No 1</w:t>
      </w:r>
      <w:r w:rsidRPr="00B454E7">
        <w:rPr>
          <w:rFonts w:ascii="Century Gothic" w:hAnsi="Century Gothic"/>
          <w:szCs w:val="24"/>
          <w:lang w:val="es-CO"/>
        </w:rPr>
        <w:t>), manifiesto que:</w:t>
      </w:r>
    </w:p>
    <w:p w14:paraId="6FC09C3E" w14:textId="63A42956" w:rsidR="00F972FC" w:rsidRPr="00B454E7" w:rsidRDefault="00B97B62">
      <w:pPr>
        <w:rPr>
          <w:rFonts w:ascii="Century Gothic" w:hAnsi="Century Gothic"/>
          <w:szCs w:val="24"/>
          <w:lang w:val="es-CO"/>
        </w:rPr>
      </w:pPr>
      <w:proofErr w:type="gramStart"/>
      <w:r w:rsidRPr="00B454E7">
        <w:rPr>
          <w:rFonts w:ascii="Century Gothic" w:hAnsi="Century Gothic"/>
          <w:szCs w:val="24"/>
          <w:lang w:val="es-CO"/>
        </w:rPr>
        <w:t>[</w:t>
      </w:r>
      <w:r w:rsidR="00940AEC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Sí cuento con existencia en bodega de uno o más bienes del listado.</w:t>
      </w:r>
    </w:p>
    <w:p w14:paraId="4B36F2AE" w14:textId="2BD2A11C" w:rsidR="00F972FC" w:rsidRPr="00B454E7" w:rsidRDefault="00B97B62">
      <w:pPr>
        <w:rPr>
          <w:rFonts w:ascii="Century Gothic" w:hAnsi="Century Gothic"/>
          <w:szCs w:val="24"/>
          <w:lang w:val="es-CO"/>
        </w:rPr>
      </w:pPr>
      <w:proofErr w:type="gramStart"/>
      <w:r w:rsidRPr="00B454E7">
        <w:rPr>
          <w:rFonts w:ascii="Century Gothic" w:hAnsi="Century Gothic"/>
          <w:szCs w:val="24"/>
          <w:lang w:val="es-CO"/>
        </w:rPr>
        <w:t>[</w:t>
      </w:r>
      <w:r w:rsidR="00940AEC" w:rsidRPr="00B454E7">
        <w:rPr>
          <w:rFonts w:ascii="Century Gothic" w:hAnsi="Century Gothic"/>
          <w:szCs w:val="24"/>
          <w:lang w:val="es-CO"/>
        </w:rPr>
        <w:t xml:space="preserve"> </w:t>
      </w:r>
      <w:r w:rsidRPr="00B454E7">
        <w:rPr>
          <w:rFonts w:ascii="Century Gothic" w:hAnsi="Century Gothic"/>
          <w:szCs w:val="24"/>
          <w:lang w:val="es-CO"/>
        </w:rPr>
        <w:t xml:space="preserve"> ]</w:t>
      </w:r>
      <w:proofErr w:type="gramEnd"/>
      <w:r w:rsidRPr="00B454E7">
        <w:rPr>
          <w:rFonts w:ascii="Century Gothic" w:hAnsi="Century Gothic"/>
          <w:szCs w:val="24"/>
          <w:lang w:val="es-CO"/>
        </w:rPr>
        <w:t xml:space="preserve"> No cuento con existencia en bodega de ninguno de los bienes del listado.</w:t>
      </w:r>
    </w:p>
    <w:p w14:paraId="1608D64E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En caso afirmativo, por favor relacione los bienes disponibles en bodega: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661"/>
        <w:gridCol w:w="1616"/>
        <w:gridCol w:w="2083"/>
        <w:gridCol w:w="1818"/>
      </w:tblGrid>
      <w:tr w:rsidR="00F972FC" w:rsidRPr="00B454E7" w14:paraId="4BA8672C" w14:textId="77777777" w:rsidTr="00B97B62">
        <w:tc>
          <w:tcPr>
            <w:tcW w:w="1728" w:type="dxa"/>
          </w:tcPr>
          <w:p w14:paraId="6C1220AF" w14:textId="77777777" w:rsidR="00F972FC" w:rsidRPr="00B454E7" w:rsidRDefault="00B97B62" w:rsidP="00B97B62">
            <w:pPr>
              <w:jc w:val="center"/>
              <w:rPr>
                <w:rFonts w:ascii="Century Gothic" w:hAnsi="Century Gothic"/>
                <w:szCs w:val="24"/>
              </w:rPr>
            </w:pPr>
            <w:r w:rsidRPr="00B454E7">
              <w:rPr>
                <w:rFonts w:ascii="Century Gothic" w:hAnsi="Century Gothic"/>
                <w:szCs w:val="24"/>
              </w:rPr>
              <w:t>Ítem</w:t>
            </w:r>
          </w:p>
        </w:tc>
        <w:tc>
          <w:tcPr>
            <w:tcW w:w="1728" w:type="dxa"/>
          </w:tcPr>
          <w:p w14:paraId="0E7CDC2D" w14:textId="77777777" w:rsidR="00F972FC" w:rsidRPr="00B454E7" w:rsidRDefault="00B97B62" w:rsidP="00B97B62">
            <w:pPr>
              <w:jc w:val="center"/>
              <w:rPr>
                <w:rFonts w:ascii="Century Gothic" w:hAnsi="Century Gothic"/>
                <w:szCs w:val="24"/>
              </w:rPr>
            </w:pPr>
            <w:r w:rsidRPr="00B454E7">
              <w:rPr>
                <w:rFonts w:ascii="Century Gothic" w:hAnsi="Century Gothic"/>
                <w:szCs w:val="24"/>
              </w:rPr>
              <w:t>Descripción del bien</w:t>
            </w:r>
          </w:p>
        </w:tc>
        <w:tc>
          <w:tcPr>
            <w:tcW w:w="1728" w:type="dxa"/>
          </w:tcPr>
          <w:p w14:paraId="671774E6" w14:textId="77777777" w:rsidR="00F972FC" w:rsidRPr="00B454E7" w:rsidRDefault="00B97B62" w:rsidP="00B97B62">
            <w:pPr>
              <w:jc w:val="center"/>
              <w:rPr>
                <w:rFonts w:ascii="Century Gothic" w:hAnsi="Century Gothic"/>
                <w:szCs w:val="24"/>
              </w:rPr>
            </w:pPr>
            <w:r w:rsidRPr="00B454E7">
              <w:rPr>
                <w:rFonts w:ascii="Century Gothic" w:hAnsi="Century Gothic"/>
                <w:szCs w:val="24"/>
              </w:rPr>
              <w:t>Cantidad disponible</w:t>
            </w:r>
          </w:p>
        </w:tc>
        <w:tc>
          <w:tcPr>
            <w:tcW w:w="1728" w:type="dxa"/>
          </w:tcPr>
          <w:p w14:paraId="09EC917F" w14:textId="77777777" w:rsidR="00F972FC" w:rsidRPr="00B454E7" w:rsidRDefault="00B97B62" w:rsidP="00B97B62">
            <w:pPr>
              <w:jc w:val="center"/>
              <w:rPr>
                <w:rFonts w:ascii="Century Gothic" w:hAnsi="Century Gothic"/>
                <w:szCs w:val="24"/>
              </w:rPr>
            </w:pPr>
            <w:r w:rsidRPr="00B454E7">
              <w:rPr>
                <w:rFonts w:ascii="Century Gothic" w:hAnsi="Century Gothic"/>
                <w:szCs w:val="24"/>
              </w:rPr>
              <w:t>Ubicación del almacenamiento</w:t>
            </w:r>
          </w:p>
        </w:tc>
        <w:tc>
          <w:tcPr>
            <w:tcW w:w="1728" w:type="dxa"/>
          </w:tcPr>
          <w:p w14:paraId="539664DD" w14:textId="77777777" w:rsidR="00F972FC" w:rsidRPr="00B454E7" w:rsidRDefault="00B97B62" w:rsidP="00B97B62">
            <w:pPr>
              <w:jc w:val="center"/>
              <w:rPr>
                <w:rFonts w:ascii="Century Gothic" w:hAnsi="Century Gothic"/>
                <w:szCs w:val="24"/>
              </w:rPr>
            </w:pPr>
            <w:r w:rsidRPr="00B454E7">
              <w:rPr>
                <w:rFonts w:ascii="Century Gothic" w:hAnsi="Century Gothic"/>
                <w:szCs w:val="24"/>
              </w:rPr>
              <w:t>Observaciones</w:t>
            </w:r>
          </w:p>
        </w:tc>
      </w:tr>
      <w:tr w:rsidR="00F972FC" w:rsidRPr="00B454E7" w14:paraId="69FF6F21" w14:textId="77777777" w:rsidTr="00B97B62">
        <w:tc>
          <w:tcPr>
            <w:tcW w:w="1728" w:type="dxa"/>
          </w:tcPr>
          <w:p w14:paraId="168AEA9D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6A574487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30ECD16D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082B0909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760647DA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</w:tr>
      <w:tr w:rsidR="00F972FC" w:rsidRPr="00B454E7" w14:paraId="4EE62F09" w14:textId="77777777" w:rsidTr="00B97B62">
        <w:tc>
          <w:tcPr>
            <w:tcW w:w="1728" w:type="dxa"/>
          </w:tcPr>
          <w:p w14:paraId="0757256D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3543714F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775EABB4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05EE0797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17A5CE40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</w:tr>
      <w:tr w:rsidR="00F972FC" w:rsidRPr="00B454E7" w14:paraId="6B733035" w14:textId="77777777" w:rsidTr="00B97B62">
        <w:tc>
          <w:tcPr>
            <w:tcW w:w="1728" w:type="dxa"/>
          </w:tcPr>
          <w:p w14:paraId="6FA7588A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01FC9209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517B05F6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77A08C07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  <w:tc>
          <w:tcPr>
            <w:tcW w:w="1728" w:type="dxa"/>
          </w:tcPr>
          <w:p w14:paraId="6528DB55" w14:textId="77777777" w:rsidR="00F972FC" w:rsidRPr="00B454E7" w:rsidRDefault="00F972FC">
            <w:pPr>
              <w:rPr>
                <w:rFonts w:ascii="Century Gothic" w:hAnsi="Century Gothic"/>
                <w:szCs w:val="24"/>
              </w:rPr>
            </w:pPr>
          </w:p>
        </w:tc>
      </w:tr>
    </w:tbl>
    <w:p w14:paraId="1055FA48" w14:textId="74E6CC56" w:rsidR="00FF013C" w:rsidRPr="005B2283" w:rsidRDefault="005B2283" w:rsidP="00FF013C">
      <w:pPr>
        <w:pStyle w:val="Ttulo2"/>
        <w:rPr>
          <w:rFonts w:ascii="Century Gothic" w:hAnsi="Century Gothic"/>
          <w:b w:val="0"/>
          <w:bCs w:val="0"/>
          <w:color w:val="auto"/>
          <w:sz w:val="20"/>
          <w:szCs w:val="22"/>
          <w:lang w:val="es-CO"/>
        </w:rPr>
      </w:pPr>
      <w:r w:rsidRPr="005B2283">
        <w:rPr>
          <w:rFonts w:ascii="Century Gothic" w:hAnsi="Century Gothic"/>
          <w:b w:val="0"/>
          <w:bCs w:val="0"/>
          <w:color w:val="auto"/>
          <w:sz w:val="20"/>
          <w:szCs w:val="22"/>
          <w:lang w:val="es-CO"/>
        </w:rPr>
        <w:t>Inserte tantas filas como las necesite</w:t>
      </w:r>
    </w:p>
    <w:p w14:paraId="3D0D4369" w14:textId="2DE6F51C" w:rsidR="00F972FC" w:rsidRPr="00B454E7" w:rsidRDefault="00B97B62" w:rsidP="00B97B62">
      <w:pPr>
        <w:pStyle w:val="Ttulo2"/>
        <w:numPr>
          <w:ilvl w:val="0"/>
          <w:numId w:val="10"/>
        </w:numPr>
        <w:rPr>
          <w:rFonts w:ascii="Century Gothic" w:hAnsi="Century Gothic"/>
          <w:sz w:val="22"/>
          <w:szCs w:val="24"/>
        </w:rPr>
      </w:pPr>
      <w:r w:rsidRPr="00B454E7">
        <w:rPr>
          <w:rFonts w:ascii="Century Gothic" w:hAnsi="Century Gothic"/>
          <w:sz w:val="22"/>
          <w:szCs w:val="24"/>
        </w:rPr>
        <w:t xml:space="preserve">Declaración y </w:t>
      </w:r>
      <w:proofErr w:type="spellStart"/>
      <w:r w:rsidRPr="00B454E7">
        <w:rPr>
          <w:rFonts w:ascii="Century Gothic" w:hAnsi="Century Gothic"/>
          <w:sz w:val="22"/>
          <w:szCs w:val="24"/>
        </w:rPr>
        <w:t>Firma</w:t>
      </w:r>
      <w:proofErr w:type="spellEnd"/>
    </w:p>
    <w:p w14:paraId="51304D77" w14:textId="77777777" w:rsidR="00EE31F4" w:rsidRPr="00B454E7" w:rsidRDefault="00EE31F4" w:rsidP="00B97B62">
      <w:pPr>
        <w:jc w:val="both"/>
        <w:rPr>
          <w:rFonts w:ascii="Century Gothic" w:hAnsi="Century Gothic"/>
          <w:szCs w:val="24"/>
          <w:lang w:val="es-CO"/>
        </w:rPr>
      </w:pPr>
    </w:p>
    <w:p w14:paraId="40DFEB30" w14:textId="36074D61" w:rsidR="00F972FC" w:rsidRPr="00B454E7" w:rsidRDefault="00B97B62" w:rsidP="00B97B62">
      <w:pPr>
        <w:jc w:val="both"/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Declaro que la información aquí suministrada es veraz y verificable, y entiendo que cualquier inexactitud podrá ser causal de rechazo o exclusión del proceso de selección, conforme a lo establecido en la normatividad aplicable.</w:t>
      </w:r>
    </w:p>
    <w:p w14:paraId="704EFA2B" w14:textId="77777777" w:rsidR="00342057" w:rsidRPr="00B454E7" w:rsidRDefault="00342057" w:rsidP="00B97B62">
      <w:pPr>
        <w:jc w:val="both"/>
        <w:rPr>
          <w:rFonts w:ascii="Century Gothic" w:hAnsi="Century Gothic"/>
          <w:szCs w:val="24"/>
          <w:lang w:val="es-CO"/>
        </w:rPr>
      </w:pPr>
    </w:p>
    <w:p w14:paraId="694E5452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Firma del representante legal: ____________________________</w:t>
      </w:r>
    </w:p>
    <w:p w14:paraId="7D05BD5B" w14:textId="77777777" w:rsidR="00F972FC" w:rsidRPr="00B454E7" w:rsidRDefault="00B97B62">
      <w:pPr>
        <w:rPr>
          <w:rFonts w:ascii="Century Gothic" w:hAnsi="Century Gothic"/>
          <w:szCs w:val="24"/>
          <w:lang w:val="es-CO"/>
        </w:rPr>
      </w:pPr>
      <w:r w:rsidRPr="00B454E7">
        <w:rPr>
          <w:rFonts w:ascii="Century Gothic" w:hAnsi="Century Gothic"/>
          <w:szCs w:val="24"/>
          <w:lang w:val="es-CO"/>
        </w:rPr>
        <w:t>Nombre completo: ________________________________________</w:t>
      </w:r>
    </w:p>
    <w:p w14:paraId="603E37A7" w14:textId="77777777" w:rsidR="00F972FC" w:rsidRPr="00B454E7" w:rsidRDefault="00B97B62">
      <w:pPr>
        <w:rPr>
          <w:rFonts w:ascii="Century Gothic" w:hAnsi="Century Gothic"/>
          <w:szCs w:val="24"/>
        </w:rPr>
      </w:pPr>
      <w:r w:rsidRPr="00B454E7">
        <w:rPr>
          <w:rFonts w:ascii="Century Gothic" w:hAnsi="Century Gothic"/>
          <w:szCs w:val="24"/>
        </w:rPr>
        <w:t>Fecha: __________________________________________________</w:t>
      </w:r>
    </w:p>
    <w:sectPr w:rsidR="00F972FC" w:rsidRPr="00B454E7" w:rsidSect="001A7124">
      <w:pgSz w:w="12240" w:h="15840"/>
      <w:pgMar w:top="1134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BAE6" w14:textId="77777777" w:rsidR="00D670F4" w:rsidRDefault="00D670F4" w:rsidP="001A7124">
      <w:pPr>
        <w:spacing w:after="0" w:line="240" w:lineRule="auto"/>
      </w:pPr>
      <w:r>
        <w:separator/>
      </w:r>
    </w:p>
  </w:endnote>
  <w:endnote w:type="continuationSeparator" w:id="0">
    <w:p w14:paraId="28506411" w14:textId="77777777" w:rsidR="00D670F4" w:rsidRDefault="00D670F4" w:rsidP="001A7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BADEE" w14:textId="77777777" w:rsidR="00D670F4" w:rsidRDefault="00D670F4" w:rsidP="001A7124">
      <w:pPr>
        <w:spacing w:after="0" w:line="240" w:lineRule="auto"/>
      </w:pPr>
      <w:r>
        <w:separator/>
      </w:r>
    </w:p>
  </w:footnote>
  <w:footnote w:type="continuationSeparator" w:id="0">
    <w:p w14:paraId="72D07346" w14:textId="77777777" w:rsidR="00D670F4" w:rsidRDefault="00D670F4" w:rsidP="001A7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CC7C4C"/>
    <w:multiLevelType w:val="hybridMultilevel"/>
    <w:tmpl w:val="9C62E9F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299078">
    <w:abstractNumId w:val="8"/>
  </w:num>
  <w:num w:numId="2" w16cid:durableId="1419670249">
    <w:abstractNumId w:val="6"/>
  </w:num>
  <w:num w:numId="3" w16cid:durableId="1530992797">
    <w:abstractNumId w:val="5"/>
  </w:num>
  <w:num w:numId="4" w16cid:durableId="1747531977">
    <w:abstractNumId w:val="4"/>
  </w:num>
  <w:num w:numId="5" w16cid:durableId="1537766738">
    <w:abstractNumId w:val="7"/>
  </w:num>
  <w:num w:numId="6" w16cid:durableId="1684283075">
    <w:abstractNumId w:val="3"/>
  </w:num>
  <w:num w:numId="7" w16cid:durableId="1994943460">
    <w:abstractNumId w:val="2"/>
  </w:num>
  <w:num w:numId="8" w16cid:durableId="2088727096">
    <w:abstractNumId w:val="1"/>
  </w:num>
  <w:num w:numId="9" w16cid:durableId="576865821">
    <w:abstractNumId w:val="0"/>
  </w:num>
  <w:num w:numId="10" w16cid:durableId="9578374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B29"/>
    <w:rsid w:val="0006063C"/>
    <w:rsid w:val="000B4759"/>
    <w:rsid w:val="00130B7E"/>
    <w:rsid w:val="0015074B"/>
    <w:rsid w:val="001A7124"/>
    <w:rsid w:val="00201B4F"/>
    <w:rsid w:val="00274DCC"/>
    <w:rsid w:val="0029639D"/>
    <w:rsid w:val="00326F90"/>
    <w:rsid w:val="00342057"/>
    <w:rsid w:val="003C3674"/>
    <w:rsid w:val="00537FBC"/>
    <w:rsid w:val="005622A6"/>
    <w:rsid w:val="00567799"/>
    <w:rsid w:val="005A4E2F"/>
    <w:rsid w:val="005B2283"/>
    <w:rsid w:val="007343AD"/>
    <w:rsid w:val="00890FBD"/>
    <w:rsid w:val="00940AEC"/>
    <w:rsid w:val="00956C96"/>
    <w:rsid w:val="00AA1D8D"/>
    <w:rsid w:val="00B454E7"/>
    <w:rsid w:val="00B47730"/>
    <w:rsid w:val="00B97B62"/>
    <w:rsid w:val="00CB0664"/>
    <w:rsid w:val="00D6110F"/>
    <w:rsid w:val="00D670F4"/>
    <w:rsid w:val="00DC551E"/>
    <w:rsid w:val="00E42744"/>
    <w:rsid w:val="00EE31F4"/>
    <w:rsid w:val="00F972FC"/>
    <w:rsid w:val="00FC693F"/>
    <w:rsid w:val="00FE06E7"/>
    <w:rsid w:val="00FF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65248D"/>
  <w14:defaultImageDpi w14:val="300"/>
  <w15:docId w15:val="{CA253A4A-F889-3F41-ACF0-CA202862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3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1EAFD1-5392-4B98-92E6-D3967611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yamid E.P.</cp:lastModifiedBy>
  <cp:revision>5</cp:revision>
  <dcterms:created xsi:type="dcterms:W3CDTF">2026-05-08T14:37:00Z</dcterms:created>
  <dcterms:modified xsi:type="dcterms:W3CDTF">2026-05-23T00:44:00Z</dcterms:modified>
  <cp:category/>
</cp:coreProperties>
</file>